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66ED1" w14:textId="77777777" w:rsidR="00B26348" w:rsidRDefault="00000000">
      <w:pPr>
        <w:pStyle w:val="Heading1"/>
      </w:pPr>
      <w:r>
        <w:lastRenderedPageBreak/>
        <w:t>2. Involved Party #1</w:t>
      </w:r>
    </w:p>
    <w:p w14:paraId="7465FE65" w14:textId="77777777" w:rsidR="00B26348" w:rsidRDefault="00000000">
      <w:r>
        <w:rPr>
          <w:b/>
        </w:rPr>
        <w:t>30. Party Type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45B8785" w14:textId="77777777">
        <w:tc>
          <w:tcPr>
            <w:tcW w:w="10512" w:type="dxa"/>
          </w:tcPr>
          <w:p w14:paraId="07DD6AEC" w14:textId="079658A2" w:rsidR="00B26348" w:rsidRDefault="00000000">
            <w:r>
              <w:t xml:space="preserve">○ </w:t>
            </w:r>
            <w:r w:rsidR="001849A6">
              <w:t>Employee</w:t>
            </w:r>
          </w:p>
        </w:tc>
      </w:tr>
      <w:tr w:rsidR="00B26348" w14:paraId="5DCB7954" w14:textId="77777777">
        <w:tc>
          <w:tcPr>
            <w:tcW w:w="10512" w:type="dxa"/>
          </w:tcPr>
          <w:p w14:paraId="566AE476" w14:textId="77777777" w:rsidR="00B26348" w:rsidRDefault="00000000">
            <w:r>
              <w:t>○ Trade Contractor</w:t>
            </w:r>
          </w:p>
        </w:tc>
      </w:tr>
      <w:tr w:rsidR="00B26348" w14:paraId="5F0EFA38" w14:textId="77777777">
        <w:tc>
          <w:tcPr>
            <w:tcW w:w="10512" w:type="dxa"/>
          </w:tcPr>
          <w:p w14:paraId="61FA6C06" w14:textId="77777777" w:rsidR="00B26348" w:rsidRDefault="00000000">
            <w:r>
              <w:t>○ Third Party</w:t>
            </w:r>
          </w:p>
        </w:tc>
      </w:tr>
      <w:tr w:rsidR="00B26348" w14:paraId="52C9306C" w14:textId="77777777">
        <w:tc>
          <w:tcPr>
            <w:tcW w:w="10512" w:type="dxa"/>
          </w:tcPr>
          <w:p w14:paraId="5CA22097" w14:textId="77777777" w:rsidR="00B26348" w:rsidRDefault="00000000">
            <w:r>
              <w:t>○ Other</w:t>
            </w:r>
          </w:p>
        </w:tc>
      </w:tr>
    </w:tbl>
    <w:p w14:paraId="0B538AD6" w14:textId="77777777" w:rsidR="00B26348" w:rsidRDefault="00B26348"/>
    <w:p w14:paraId="1F01E0ED" w14:textId="77777777" w:rsidR="00B26348" w:rsidRDefault="00000000">
      <w:r>
        <w:rPr>
          <w:b/>
        </w:rPr>
        <w:t>31. Trade Contractor Company</w:t>
      </w:r>
      <w:r>
        <w:rPr>
          <w:i/>
          <w:color w:val="666666"/>
          <w:sz w:val="16"/>
        </w:rPr>
        <w:t xml:space="preserve">  [Integrated list]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01B4B108" w14:textId="77777777">
        <w:tc>
          <w:tcPr>
            <w:tcW w:w="10512" w:type="dxa"/>
          </w:tcPr>
          <w:p w14:paraId="261EABE2" w14:textId="77777777" w:rsidR="00B26348" w:rsidRDefault="00B26348"/>
        </w:tc>
      </w:tr>
    </w:tbl>
    <w:p w14:paraId="0BF82EAA" w14:textId="77777777" w:rsidR="00B26348" w:rsidRDefault="00B26348"/>
    <w:p w14:paraId="4B22F06C" w14:textId="77777777" w:rsidR="00B26348" w:rsidRDefault="00000000">
      <w:r>
        <w:rPr>
          <w:b/>
        </w:rPr>
        <w:t>32. Trade Contractor Employee Name</w:t>
      </w:r>
      <w:r>
        <w:rPr>
          <w:i/>
          <w:color w:val="666666"/>
          <w:sz w:val="16"/>
        </w:rPr>
        <w:t xml:space="preserve">  [Text Short]</w:t>
      </w:r>
    </w:p>
    <w:p w14:paraId="166E46B4" w14:textId="77777777" w:rsidR="00B26348" w:rsidRDefault="00000000">
      <w:r>
        <w:t>Response: ________________________________________________________________________________</w:t>
      </w:r>
    </w:p>
    <w:p w14:paraId="1F9B2C07" w14:textId="77777777" w:rsidR="00B26348" w:rsidRDefault="00000000">
      <w:r>
        <w:t>__________________________________________________________________________________________</w:t>
      </w:r>
    </w:p>
    <w:p w14:paraId="1EF4CAB5" w14:textId="77777777" w:rsidR="00B26348" w:rsidRDefault="00000000">
      <w:r>
        <w:rPr>
          <w:b/>
        </w:rPr>
        <w:t>33. Party's Name</w:t>
      </w:r>
      <w:r>
        <w:rPr>
          <w:i/>
          <w:color w:val="666666"/>
          <w:sz w:val="16"/>
        </w:rPr>
        <w:t xml:space="preserve">  [Text Short]</w:t>
      </w:r>
    </w:p>
    <w:p w14:paraId="30114424" w14:textId="77777777" w:rsidR="00B26348" w:rsidRDefault="00000000">
      <w:r>
        <w:t>Response: ________________________________________________________________________________</w:t>
      </w:r>
    </w:p>
    <w:p w14:paraId="216FF05F" w14:textId="77777777" w:rsidR="00B26348" w:rsidRDefault="00000000">
      <w:r>
        <w:t>__________________________________________________________________________________________</w:t>
      </w:r>
    </w:p>
    <w:p w14:paraId="5E653770" w14:textId="337E882E" w:rsidR="00B26348" w:rsidRDefault="00000000">
      <w:r>
        <w:rPr>
          <w:b/>
        </w:rPr>
        <w:t xml:space="preserve">34. Employee </w:t>
      </w:r>
      <w:proofErr w:type="gramStart"/>
      <w:r>
        <w:rPr>
          <w:b/>
        </w:rPr>
        <w:t>Name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People]</w:t>
      </w:r>
    </w:p>
    <w:p w14:paraId="6C0CB61A" w14:textId="77777777" w:rsidR="00B26348" w:rsidRDefault="00000000">
      <w:r>
        <w:t>Person/name: __________________________________________________________________________________________</w:t>
      </w:r>
    </w:p>
    <w:p w14:paraId="3EB2EB4C" w14:textId="454C8327" w:rsidR="00B26348" w:rsidRDefault="00000000">
      <w:r>
        <w:rPr>
          <w:b/>
        </w:rPr>
        <w:t xml:space="preserve">35. Write in if not listed: Employee </w:t>
      </w:r>
      <w:proofErr w:type="gramStart"/>
      <w:r>
        <w:rPr>
          <w:b/>
        </w:rPr>
        <w:t>Name</w:t>
      </w:r>
      <w:r>
        <w:rPr>
          <w:i/>
          <w:color w:val="666666"/>
          <w:sz w:val="16"/>
        </w:rPr>
        <w:t xml:space="preserve">  [</w:t>
      </w:r>
      <w:proofErr w:type="gramEnd"/>
      <w:r>
        <w:rPr>
          <w:i/>
          <w:color w:val="666666"/>
          <w:sz w:val="16"/>
        </w:rPr>
        <w:t>Text Short]</w:t>
      </w:r>
    </w:p>
    <w:p w14:paraId="70F99328" w14:textId="77777777" w:rsidR="00B26348" w:rsidRDefault="00000000">
      <w:r>
        <w:t>Response: ________________________________________________________________________________</w:t>
      </w:r>
    </w:p>
    <w:p w14:paraId="318F497D" w14:textId="77777777" w:rsidR="00B26348" w:rsidRDefault="00000000">
      <w:r>
        <w:t>__________________________________________________________________________________________</w:t>
      </w:r>
    </w:p>
    <w:p w14:paraId="6102FFDF" w14:textId="77777777" w:rsidR="00B26348" w:rsidRDefault="00000000">
      <w:r>
        <w:rPr>
          <w:b/>
        </w:rPr>
        <w:t>36. Phone Number</w:t>
      </w:r>
    </w:p>
    <w:p w14:paraId="4B1F0872" w14:textId="77777777" w:rsidR="00B26348" w:rsidRDefault="00000000">
      <w:r>
        <w:t>Response: ________________________________________________________________________________</w:t>
      </w:r>
    </w:p>
    <w:p w14:paraId="0093CF9D" w14:textId="77777777" w:rsidR="00B26348" w:rsidRDefault="00000000">
      <w:r>
        <w:t>__________________________________________________________________________________________</w:t>
      </w:r>
    </w:p>
    <w:p w14:paraId="4190777A" w14:textId="77777777" w:rsidR="00B26348" w:rsidRDefault="00000000">
      <w:r>
        <w:rPr>
          <w:b/>
        </w:rPr>
        <w:t>37. Shift Start Time</w:t>
      </w:r>
      <w:r>
        <w:rPr>
          <w:i/>
          <w:color w:val="666666"/>
          <w:sz w:val="16"/>
        </w:rPr>
        <w:t xml:space="preserve">  [Time]</w:t>
      </w:r>
    </w:p>
    <w:p w14:paraId="5E445B10" w14:textId="77777777" w:rsidR="00B26348" w:rsidRDefault="00000000">
      <w:r>
        <w:t>Time: __________________________________________________________________________________________</w:t>
      </w:r>
    </w:p>
    <w:p w14:paraId="7F664EA6" w14:textId="77777777" w:rsidR="00B26348" w:rsidRDefault="00000000">
      <w:r>
        <w:rPr>
          <w:b/>
        </w:rPr>
        <w:t>38. Shift End Time</w:t>
      </w:r>
      <w:r>
        <w:rPr>
          <w:i/>
          <w:color w:val="666666"/>
          <w:sz w:val="16"/>
        </w:rPr>
        <w:t xml:space="preserve">  [Time]</w:t>
      </w:r>
    </w:p>
    <w:p w14:paraId="12E42E58" w14:textId="77777777" w:rsidR="00B26348" w:rsidRDefault="00000000">
      <w:r>
        <w:t>Time: __________________________________________________________________________________________</w:t>
      </w:r>
    </w:p>
    <w:p w14:paraId="56D29925" w14:textId="77777777" w:rsidR="00B26348" w:rsidRDefault="00000000">
      <w:r>
        <w:rPr>
          <w:b/>
        </w:rPr>
        <w:t>39. Last Day Off from Work</w:t>
      </w:r>
      <w:r>
        <w:rPr>
          <w:i/>
          <w:color w:val="666666"/>
          <w:sz w:val="16"/>
        </w:rPr>
        <w:t xml:space="preserve">  [Date]</w:t>
      </w:r>
    </w:p>
    <w:p w14:paraId="6849FC9A" w14:textId="77777777" w:rsidR="00B26348" w:rsidRDefault="00000000">
      <w:r>
        <w:t>Date: __________________________________________________________________________________________</w:t>
      </w:r>
    </w:p>
    <w:p w14:paraId="796C89D1" w14:textId="77777777" w:rsidR="00B26348" w:rsidRDefault="00000000">
      <w:r>
        <w:rPr>
          <w:b/>
        </w:rPr>
        <w:t>40. Was the THA reviewed in a language and manner the party proficiently understood?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3ABD154B" w14:textId="77777777">
        <w:tc>
          <w:tcPr>
            <w:tcW w:w="10512" w:type="dxa"/>
          </w:tcPr>
          <w:p w14:paraId="53F00A04" w14:textId="77777777" w:rsidR="00B26348" w:rsidRDefault="00000000">
            <w:r>
              <w:t>○ Yes</w:t>
            </w:r>
          </w:p>
        </w:tc>
      </w:tr>
      <w:tr w:rsidR="00B26348" w14:paraId="66F7A3C2" w14:textId="77777777">
        <w:tc>
          <w:tcPr>
            <w:tcW w:w="10512" w:type="dxa"/>
          </w:tcPr>
          <w:p w14:paraId="02E6AFEC" w14:textId="77777777" w:rsidR="00B26348" w:rsidRDefault="00000000">
            <w:r>
              <w:t>○ No</w:t>
            </w:r>
          </w:p>
        </w:tc>
      </w:tr>
      <w:tr w:rsidR="00B26348" w14:paraId="7F23F4EE" w14:textId="77777777">
        <w:tc>
          <w:tcPr>
            <w:tcW w:w="10512" w:type="dxa"/>
          </w:tcPr>
          <w:p w14:paraId="45523E11" w14:textId="77777777" w:rsidR="00B26348" w:rsidRDefault="00000000">
            <w:r>
              <w:t>○ Unknown / TBD / N/A</w:t>
            </w:r>
            <w:r>
              <w:rPr>
                <w:i/>
              </w:rPr>
              <w:t xml:space="preserve"> - or not applicable</w:t>
            </w:r>
          </w:p>
        </w:tc>
      </w:tr>
    </w:tbl>
    <w:p w14:paraId="217837BD" w14:textId="77777777" w:rsidR="00B26348" w:rsidRDefault="00B26348"/>
    <w:p w14:paraId="1BFF0915" w14:textId="77777777" w:rsidR="00B26348" w:rsidRDefault="00000000">
      <w:r>
        <w:rPr>
          <w:b/>
        </w:rPr>
        <w:t>41. Time with employer?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62820C4" w14:textId="77777777">
        <w:tc>
          <w:tcPr>
            <w:tcW w:w="10512" w:type="dxa"/>
          </w:tcPr>
          <w:p w14:paraId="220C1FAE" w14:textId="77777777" w:rsidR="00B26348" w:rsidRDefault="00000000">
            <w:r>
              <w:t>○ Less than thirty days</w:t>
            </w:r>
          </w:p>
        </w:tc>
      </w:tr>
      <w:tr w:rsidR="00B26348" w14:paraId="51727E63" w14:textId="77777777">
        <w:tc>
          <w:tcPr>
            <w:tcW w:w="10512" w:type="dxa"/>
          </w:tcPr>
          <w:p w14:paraId="0C7DCEC8" w14:textId="77777777" w:rsidR="00B26348" w:rsidRDefault="00000000">
            <w:r>
              <w:t>○ Less than one year</w:t>
            </w:r>
          </w:p>
        </w:tc>
      </w:tr>
      <w:tr w:rsidR="00B26348" w14:paraId="0A6D250A" w14:textId="77777777">
        <w:tc>
          <w:tcPr>
            <w:tcW w:w="10512" w:type="dxa"/>
          </w:tcPr>
          <w:p w14:paraId="30676A7E" w14:textId="77777777" w:rsidR="00B26348" w:rsidRDefault="00000000">
            <w:r>
              <w:t>○ More than one year</w:t>
            </w:r>
          </w:p>
        </w:tc>
      </w:tr>
      <w:tr w:rsidR="00B26348" w14:paraId="6B022A01" w14:textId="77777777">
        <w:tc>
          <w:tcPr>
            <w:tcW w:w="10512" w:type="dxa"/>
          </w:tcPr>
          <w:p w14:paraId="1832AC21" w14:textId="77777777" w:rsidR="00B26348" w:rsidRDefault="00000000">
            <w:r>
              <w:t>○ Unknown or TBD</w:t>
            </w:r>
          </w:p>
        </w:tc>
      </w:tr>
    </w:tbl>
    <w:p w14:paraId="4D125529" w14:textId="77777777" w:rsidR="00B26348" w:rsidRDefault="00B26348"/>
    <w:p w14:paraId="5359D5D8" w14:textId="77777777" w:rsidR="00B26348" w:rsidRDefault="00000000">
      <w:r>
        <w:rPr>
          <w:b/>
        </w:rPr>
        <w:t>42. Time on project?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E8869EA" w14:textId="77777777">
        <w:tc>
          <w:tcPr>
            <w:tcW w:w="10512" w:type="dxa"/>
          </w:tcPr>
          <w:p w14:paraId="386D920A" w14:textId="77777777" w:rsidR="00B26348" w:rsidRDefault="00000000">
            <w:r>
              <w:t>○ Less than one week</w:t>
            </w:r>
          </w:p>
        </w:tc>
      </w:tr>
      <w:tr w:rsidR="00B26348" w14:paraId="60498E79" w14:textId="77777777">
        <w:tc>
          <w:tcPr>
            <w:tcW w:w="10512" w:type="dxa"/>
          </w:tcPr>
          <w:p w14:paraId="32541F82" w14:textId="77777777" w:rsidR="00B26348" w:rsidRDefault="00000000">
            <w:r>
              <w:t>○ Less than 90 days</w:t>
            </w:r>
          </w:p>
        </w:tc>
      </w:tr>
      <w:tr w:rsidR="00B26348" w14:paraId="6B5B8D37" w14:textId="77777777">
        <w:tc>
          <w:tcPr>
            <w:tcW w:w="10512" w:type="dxa"/>
          </w:tcPr>
          <w:p w14:paraId="00EBA668" w14:textId="77777777" w:rsidR="00B26348" w:rsidRDefault="00000000">
            <w:r>
              <w:t>○ More than 90 days</w:t>
            </w:r>
          </w:p>
        </w:tc>
      </w:tr>
      <w:tr w:rsidR="00B26348" w14:paraId="2ACCA7E3" w14:textId="77777777">
        <w:tc>
          <w:tcPr>
            <w:tcW w:w="10512" w:type="dxa"/>
          </w:tcPr>
          <w:p w14:paraId="324561FB" w14:textId="77777777" w:rsidR="00B26348" w:rsidRDefault="00000000">
            <w:r>
              <w:t>○ Unknown or TBD</w:t>
            </w:r>
          </w:p>
        </w:tc>
      </w:tr>
    </w:tbl>
    <w:p w14:paraId="085170CE" w14:textId="77777777" w:rsidR="00B26348" w:rsidRDefault="00B26348"/>
    <w:p w14:paraId="3761514C" w14:textId="77777777" w:rsidR="00B26348" w:rsidRDefault="00000000">
      <w:r>
        <w:rPr>
          <w:b/>
        </w:rPr>
        <w:t>43. Was person working out of town / traveling?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4FD967D1" w14:textId="77777777">
        <w:tc>
          <w:tcPr>
            <w:tcW w:w="10512" w:type="dxa"/>
          </w:tcPr>
          <w:p w14:paraId="2B78AEDF" w14:textId="77777777" w:rsidR="00B26348" w:rsidRDefault="00000000">
            <w:r>
              <w:t>○ Yes</w:t>
            </w:r>
          </w:p>
        </w:tc>
      </w:tr>
      <w:tr w:rsidR="00B26348" w14:paraId="1811E3D0" w14:textId="77777777">
        <w:tc>
          <w:tcPr>
            <w:tcW w:w="10512" w:type="dxa"/>
          </w:tcPr>
          <w:p w14:paraId="6270AFB7" w14:textId="77777777" w:rsidR="00B26348" w:rsidRDefault="00000000">
            <w:r>
              <w:t>○ No</w:t>
            </w:r>
          </w:p>
        </w:tc>
      </w:tr>
      <w:tr w:rsidR="00B26348" w14:paraId="75F9A0F2" w14:textId="77777777">
        <w:tc>
          <w:tcPr>
            <w:tcW w:w="10512" w:type="dxa"/>
          </w:tcPr>
          <w:p w14:paraId="015D5E5C" w14:textId="77777777" w:rsidR="00B26348" w:rsidRDefault="00000000">
            <w:r>
              <w:t>○ Unknown or TBD</w:t>
            </w:r>
          </w:p>
        </w:tc>
      </w:tr>
    </w:tbl>
    <w:p w14:paraId="04A06698" w14:textId="77777777" w:rsidR="00B26348" w:rsidRDefault="00B26348"/>
    <w:p w14:paraId="188C8BD8" w14:textId="77777777" w:rsidR="00B26348" w:rsidRDefault="00000000">
      <w:r>
        <w:rPr>
          <w:b/>
        </w:rPr>
        <w:t>44. Commute Length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6B72AA0A" w14:textId="77777777">
        <w:tc>
          <w:tcPr>
            <w:tcW w:w="10512" w:type="dxa"/>
          </w:tcPr>
          <w:p w14:paraId="62DDA0E7" w14:textId="77777777" w:rsidR="00B26348" w:rsidRDefault="00000000">
            <w:r>
              <w:t>○ under 30 minutes</w:t>
            </w:r>
          </w:p>
        </w:tc>
      </w:tr>
      <w:tr w:rsidR="00B26348" w14:paraId="6BB2DBAA" w14:textId="77777777">
        <w:tc>
          <w:tcPr>
            <w:tcW w:w="10512" w:type="dxa"/>
          </w:tcPr>
          <w:p w14:paraId="28F21F98" w14:textId="77777777" w:rsidR="00B26348" w:rsidRDefault="00000000">
            <w:r>
              <w:t>○ 30 minutes - 1 hour</w:t>
            </w:r>
          </w:p>
        </w:tc>
      </w:tr>
      <w:tr w:rsidR="00B26348" w14:paraId="2B0B5C0C" w14:textId="77777777">
        <w:tc>
          <w:tcPr>
            <w:tcW w:w="10512" w:type="dxa"/>
          </w:tcPr>
          <w:p w14:paraId="47A1F39B" w14:textId="77777777" w:rsidR="00B26348" w:rsidRDefault="00000000">
            <w:r>
              <w:t>○ 1-2 hours</w:t>
            </w:r>
          </w:p>
        </w:tc>
      </w:tr>
      <w:tr w:rsidR="00B26348" w14:paraId="6EB12265" w14:textId="77777777">
        <w:tc>
          <w:tcPr>
            <w:tcW w:w="10512" w:type="dxa"/>
          </w:tcPr>
          <w:p w14:paraId="6DD710EC" w14:textId="77777777" w:rsidR="00B26348" w:rsidRDefault="00000000">
            <w:r>
              <w:t>○ over 2 hours</w:t>
            </w:r>
          </w:p>
        </w:tc>
      </w:tr>
      <w:tr w:rsidR="00B26348" w14:paraId="2D92FB19" w14:textId="77777777">
        <w:tc>
          <w:tcPr>
            <w:tcW w:w="10512" w:type="dxa"/>
          </w:tcPr>
          <w:p w14:paraId="1C8175DA" w14:textId="77777777" w:rsidR="00B26348" w:rsidRDefault="00000000">
            <w:r>
              <w:t>○ Unknown or TBD</w:t>
            </w:r>
          </w:p>
        </w:tc>
      </w:tr>
    </w:tbl>
    <w:p w14:paraId="7AB7ABD2" w14:textId="77777777" w:rsidR="00B26348" w:rsidRDefault="00B26348"/>
    <w:p w14:paraId="73478AE7" w14:textId="77777777" w:rsidR="00B26348" w:rsidRDefault="00000000">
      <w:r>
        <w:rPr>
          <w:b/>
        </w:rPr>
        <w:t>45. Was required PPE worn?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52B1E71E" w14:textId="77777777">
        <w:tc>
          <w:tcPr>
            <w:tcW w:w="10512" w:type="dxa"/>
          </w:tcPr>
          <w:p w14:paraId="1AA8A440" w14:textId="77777777" w:rsidR="00B26348" w:rsidRDefault="00000000">
            <w:r>
              <w:t>○ Yes</w:t>
            </w:r>
          </w:p>
        </w:tc>
      </w:tr>
      <w:tr w:rsidR="00B26348" w14:paraId="228012AB" w14:textId="77777777">
        <w:tc>
          <w:tcPr>
            <w:tcW w:w="10512" w:type="dxa"/>
          </w:tcPr>
          <w:p w14:paraId="0DFC48C3" w14:textId="77777777" w:rsidR="00B26348" w:rsidRDefault="00000000">
            <w:r>
              <w:t>○ No</w:t>
            </w:r>
          </w:p>
        </w:tc>
      </w:tr>
      <w:tr w:rsidR="00B26348" w14:paraId="3EC633E1" w14:textId="77777777">
        <w:tc>
          <w:tcPr>
            <w:tcW w:w="10512" w:type="dxa"/>
          </w:tcPr>
          <w:p w14:paraId="2658FBF2" w14:textId="77777777" w:rsidR="00B26348" w:rsidRDefault="00000000">
            <w:r>
              <w:t>○ N/A, Unknown or TBD</w:t>
            </w:r>
          </w:p>
        </w:tc>
      </w:tr>
    </w:tbl>
    <w:p w14:paraId="54C104B8" w14:textId="77777777" w:rsidR="00B26348" w:rsidRDefault="00B26348"/>
    <w:p w14:paraId="0BDEF9B6" w14:textId="77777777" w:rsidR="00B26348" w:rsidRDefault="00000000">
      <w:r>
        <w:rPr>
          <w:b/>
        </w:rPr>
        <w:t>46. What required PPE was missing?</w:t>
      </w:r>
      <w:r>
        <w:rPr>
          <w:i/>
          <w:color w:val="666666"/>
          <w:sz w:val="16"/>
        </w:rPr>
        <w:t xml:space="preserve">  [List Checkbox]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2DDFABE" w14:textId="77777777">
        <w:tc>
          <w:tcPr>
            <w:tcW w:w="5256" w:type="dxa"/>
          </w:tcPr>
          <w:p w14:paraId="041E800E" w14:textId="77777777" w:rsidR="00B26348" w:rsidRDefault="00000000">
            <w:r>
              <w:t>☐ Fall protection</w:t>
            </w:r>
          </w:p>
        </w:tc>
        <w:tc>
          <w:tcPr>
            <w:tcW w:w="5256" w:type="dxa"/>
          </w:tcPr>
          <w:p w14:paraId="212350C3" w14:textId="77777777" w:rsidR="00B26348" w:rsidRDefault="00000000">
            <w:r>
              <w:t>☐ Glasses</w:t>
            </w:r>
          </w:p>
        </w:tc>
      </w:tr>
      <w:tr w:rsidR="00B26348" w14:paraId="2F22DCED" w14:textId="77777777">
        <w:tc>
          <w:tcPr>
            <w:tcW w:w="5256" w:type="dxa"/>
          </w:tcPr>
          <w:p w14:paraId="78E923CF" w14:textId="77777777" w:rsidR="00B26348" w:rsidRDefault="00000000">
            <w:r>
              <w:t>☐ Gloves</w:t>
            </w:r>
          </w:p>
        </w:tc>
        <w:tc>
          <w:tcPr>
            <w:tcW w:w="5256" w:type="dxa"/>
          </w:tcPr>
          <w:p w14:paraId="230FC5C5" w14:textId="77777777" w:rsidR="00B26348" w:rsidRDefault="00000000">
            <w:r>
              <w:t>☐ Goggles / Face Shield</w:t>
            </w:r>
          </w:p>
        </w:tc>
      </w:tr>
      <w:tr w:rsidR="00B26348" w14:paraId="39E3B8EA" w14:textId="77777777">
        <w:tc>
          <w:tcPr>
            <w:tcW w:w="5256" w:type="dxa"/>
          </w:tcPr>
          <w:p w14:paraId="67823913" w14:textId="77777777" w:rsidR="00B26348" w:rsidRDefault="00000000">
            <w:r>
              <w:t>☐ Hard Hat</w:t>
            </w:r>
          </w:p>
        </w:tc>
        <w:tc>
          <w:tcPr>
            <w:tcW w:w="5256" w:type="dxa"/>
          </w:tcPr>
          <w:p w14:paraId="09D48AF6" w14:textId="77777777" w:rsidR="00B26348" w:rsidRDefault="00000000">
            <w:r>
              <w:t>☐ Hard hat chin strap</w:t>
            </w:r>
          </w:p>
        </w:tc>
      </w:tr>
      <w:tr w:rsidR="00B26348" w14:paraId="6E85DA64" w14:textId="77777777">
        <w:tc>
          <w:tcPr>
            <w:tcW w:w="5256" w:type="dxa"/>
          </w:tcPr>
          <w:p w14:paraId="7039AFAA" w14:textId="77777777" w:rsidR="00B26348" w:rsidRDefault="00000000">
            <w:r>
              <w:t>☐ Hearing Protection</w:t>
            </w:r>
          </w:p>
        </w:tc>
        <w:tc>
          <w:tcPr>
            <w:tcW w:w="5256" w:type="dxa"/>
          </w:tcPr>
          <w:p w14:paraId="7014F19C" w14:textId="77777777" w:rsidR="00B26348" w:rsidRDefault="00000000">
            <w:r>
              <w:t>☐ High Visibility Clothing</w:t>
            </w:r>
          </w:p>
        </w:tc>
      </w:tr>
      <w:tr w:rsidR="00B26348" w14:paraId="4509B604" w14:textId="77777777">
        <w:tc>
          <w:tcPr>
            <w:tcW w:w="5256" w:type="dxa"/>
          </w:tcPr>
          <w:p w14:paraId="20181DC0" w14:textId="77777777" w:rsidR="00B26348" w:rsidRDefault="00000000">
            <w:r>
              <w:t>☐ Respirator</w:t>
            </w:r>
          </w:p>
        </w:tc>
        <w:tc>
          <w:tcPr>
            <w:tcW w:w="5256" w:type="dxa"/>
          </w:tcPr>
          <w:p w14:paraId="583A061F" w14:textId="77777777" w:rsidR="00B26348" w:rsidRDefault="00000000">
            <w:r>
              <w:t>☐ Safety Shoes</w:t>
            </w:r>
          </w:p>
        </w:tc>
      </w:tr>
      <w:tr w:rsidR="00B26348" w14:paraId="2B81353D" w14:textId="77777777">
        <w:tc>
          <w:tcPr>
            <w:tcW w:w="5256" w:type="dxa"/>
          </w:tcPr>
          <w:p w14:paraId="2098A0BB" w14:textId="77777777" w:rsidR="00B26348" w:rsidRDefault="00000000">
            <w:r>
              <w:t>☐ Seatbelt</w:t>
            </w:r>
          </w:p>
        </w:tc>
        <w:tc>
          <w:tcPr>
            <w:tcW w:w="5256" w:type="dxa"/>
          </w:tcPr>
          <w:p w14:paraId="1A5AE148" w14:textId="77777777" w:rsidR="00B26348" w:rsidRDefault="00000000">
            <w:r>
              <w:t>☐ Other</w:t>
            </w:r>
          </w:p>
        </w:tc>
      </w:tr>
      <w:tr w:rsidR="00B26348" w14:paraId="2391622B" w14:textId="77777777">
        <w:tc>
          <w:tcPr>
            <w:tcW w:w="5256" w:type="dxa"/>
          </w:tcPr>
          <w:p w14:paraId="16E433D6" w14:textId="77777777" w:rsidR="00B26348" w:rsidRDefault="00000000">
            <w:r>
              <w:t>☐ Unknown or TBD</w:t>
            </w:r>
          </w:p>
        </w:tc>
        <w:tc>
          <w:tcPr>
            <w:tcW w:w="5256" w:type="dxa"/>
          </w:tcPr>
          <w:p w14:paraId="4BA567F1" w14:textId="77777777" w:rsidR="00B26348" w:rsidRDefault="00B26348"/>
        </w:tc>
      </w:tr>
    </w:tbl>
    <w:p w14:paraId="1B6FC864" w14:textId="77777777" w:rsidR="00B26348" w:rsidRDefault="00B26348"/>
    <w:p w14:paraId="2A6763B8" w14:textId="77777777" w:rsidR="00B26348" w:rsidRDefault="00000000">
      <w:r>
        <w:rPr>
          <w:b/>
        </w:rPr>
        <w:t>47. Other PPE NOT worn:</w:t>
      </w:r>
      <w:r>
        <w:rPr>
          <w:i/>
          <w:color w:val="666666"/>
          <w:sz w:val="16"/>
        </w:rPr>
        <w:t xml:space="preserve">  [Text Short]</w:t>
      </w:r>
    </w:p>
    <w:p w14:paraId="5B6956F2" w14:textId="77777777" w:rsidR="00B26348" w:rsidRDefault="00000000">
      <w:r>
        <w:t>Response: ________________________________________________________________________________</w:t>
      </w:r>
    </w:p>
    <w:p w14:paraId="7339583B" w14:textId="77777777" w:rsidR="00B26348" w:rsidRDefault="00000000">
      <w:r>
        <w:t>__________________________________________________________________________________________</w:t>
      </w:r>
    </w:p>
    <w:p w14:paraId="79FAB2DC" w14:textId="77777777" w:rsidR="00B26348" w:rsidRDefault="00000000">
      <w:r>
        <w:rPr>
          <w:b/>
        </w:rPr>
        <w:t>48. Job Role</w:t>
      </w:r>
      <w:r>
        <w:rPr>
          <w:i/>
          <w:color w:val="666666"/>
          <w:sz w:val="16"/>
        </w:rPr>
        <w:t xml:space="preserve">  [List Drop-down]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56"/>
        <w:gridCol w:w="5256"/>
      </w:tblGrid>
      <w:tr w:rsidR="00B26348" w14:paraId="6D749DAE" w14:textId="77777777">
        <w:tc>
          <w:tcPr>
            <w:tcW w:w="5256" w:type="dxa"/>
          </w:tcPr>
          <w:p w14:paraId="21ACA3A0" w14:textId="77777777" w:rsidR="00B26348" w:rsidRDefault="00000000">
            <w:r>
              <w:t>○ Construction Management (all non-craft positions)</w:t>
            </w:r>
          </w:p>
        </w:tc>
        <w:tc>
          <w:tcPr>
            <w:tcW w:w="5256" w:type="dxa"/>
          </w:tcPr>
          <w:p w14:paraId="770DF4C8" w14:textId="77777777" w:rsidR="00B26348" w:rsidRDefault="00000000">
            <w:r>
              <w:t>○ Carpenter</w:t>
            </w:r>
          </w:p>
        </w:tc>
      </w:tr>
      <w:tr w:rsidR="00B26348" w14:paraId="2E2B51C8" w14:textId="77777777">
        <w:tc>
          <w:tcPr>
            <w:tcW w:w="5256" w:type="dxa"/>
          </w:tcPr>
          <w:p w14:paraId="2DD21453" w14:textId="77777777" w:rsidR="00B26348" w:rsidRDefault="00000000">
            <w:r>
              <w:t>○ Dry Wall</w:t>
            </w:r>
          </w:p>
        </w:tc>
        <w:tc>
          <w:tcPr>
            <w:tcW w:w="5256" w:type="dxa"/>
          </w:tcPr>
          <w:p w14:paraId="6F626E38" w14:textId="77777777" w:rsidR="00B26348" w:rsidRDefault="00000000">
            <w:r>
              <w:t>○ Electrician</w:t>
            </w:r>
          </w:p>
        </w:tc>
      </w:tr>
      <w:tr w:rsidR="00B26348" w14:paraId="27D38C65" w14:textId="77777777">
        <w:tc>
          <w:tcPr>
            <w:tcW w:w="5256" w:type="dxa"/>
          </w:tcPr>
          <w:p w14:paraId="4EED2DD0" w14:textId="77777777" w:rsidR="00B26348" w:rsidRDefault="00000000">
            <w:r>
              <w:t>○ Equipment Services</w:t>
            </w:r>
          </w:p>
        </w:tc>
        <w:tc>
          <w:tcPr>
            <w:tcW w:w="5256" w:type="dxa"/>
          </w:tcPr>
          <w:p w14:paraId="7C035B53" w14:textId="77777777" w:rsidR="00B26348" w:rsidRDefault="00000000">
            <w:r>
              <w:t>○ Finisher</w:t>
            </w:r>
          </w:p>
        </w:tc>
      </w:tr>
      <w:tr w:rsidR="00B26348" w14:paraId="40F3BD8D" w14:textId="77777777">
        <w:tc>
          <w:tcPr>
            <w:tcW w:w="5256" w:type="dxa"/>
          </w:tcPr>
          <w:p w14:paraId="79BDC14D" w14:textId="77777777" w:rsidR="00B26348" w:rsidRDefault="00000000">
            <w:r>
              <w:t>○ Fire Protection</w:t>
            </w:r>
          </w:p>
        </w:tc>
        <w:tc>
          <w:tcPr>
            <w:tcW w:w="5256" w:type="dxa"/>
          </w:tcPr>
          <w:p w14:paraId="7FAD932A" w14:textId="77777777" w:rsidR="00B26348" w:rsidRDefault="00000000">
            <w:r>
              <w:t>○ Flooring</w:t>
            </w:r>
          </w:p>
        </w:tc>
      </w:tr>
      <w:tr w:rsidR="00B26348" w14:paraId="7402AFCD" w14:textId="77777777">
        <w:tc>
          <w:tcPr>
            <w:tcW w:w="5256" w:type="dxa"/>
          </w:tcPr>
          <w:p w14:paraId="61BB9779" w14:textId="77777777" w:rsidR="00B26348" w:rsidRDefault="00000000">
            <w:r>
              <w:t>○ Iron Worker</w:t>
            </w:r>
          </w:p>
        </w:tc>
        <w:tc>
          <w:tcPr>
            <w:tcW w:w="5256" w:type="dxa"/>
          </w:tcPr>
          <w:p w14:paraId="74AEE135" w14:textId="77777777" w:rsidR="00B26348" w:rsidRDefault="00000000">
            <w:r>
              <w:t>○ Laborer</w:t>
            </w:r>
          </w:p>
        </w:tc>
      </w:tr>
      <w:tr w:rsidR="00B26348" w14:paraId="229BF94C" w14:textId="77777777">
        <w:tc>
          <w:tcPr>
            <w:tcW w:w="5256" w:type="dxa"/>
          </w:tcPr>
          <w:p w14:paraId="261F4DED" w14:textId="77777777" w:rsidR="00B26348" w:rsidRDefault="00000000">
            <w:r>
              <w:t>○ Landscaper</w:t>
            </w:r>
          </w:p>
        </w:tc>
        <w:tc>
          <w:tcPr>
            <w:tcW w:w="5256" w:type="dxa"/>
          </w:tcPr>
          <w:p w14:paraId="19FD39B8" w14:textId="77777777" w:rsidR="00B26348" w:rsidRDefault="00000000">
            <w:r>
              <w:t>○ Masonry</w:t>
            </w:r>
          </w:p>
        </w:tc>
      </w:tr>
      <w:tr w:rsidR="00B26348" w14:paraId="031ABEBB" w14:textId="77777777">
        <w:tc>
          <w:tcPr>
            <w:tcW w:w="5256" w:type="dxa"/>
          </w:tcPr>
          <w:p w14:paraId="54B7ADF4" w14:textId="77777777" w:rsidR="00B26348" w:rsidRDefault="00000000">
            <w:r>
              <w:t>○ Mechanic</w:t>
            </w:r>
          </w:p>
        </w:tc>
        <w:tc>
          <w:tcPr>
            <w:tcW w:w="5256" w:type="dxa"/>
          </w:tcPr>
          <w:p w14:paraId="25993F36" w14:textId="77777777" w:rsidR="00B26348" w:rsidRDefault="00000000">
            <w:r>
              <w:t>○ Mechanical</w:t>
            </w:r>
          </w:p>
        </w:tc>
      </w:tr>
      <w:tr w:rsidR="00B26348" w14:paraId="37AB0616" w14:textId="77777777">
        <w:tc>
          <w:tcPr>
            <w:tcW w:w="5256" w:type="dxa"/>
          </w:tcPr>
          <w:p w14:paraId="3413C3AE" w14:textId="77777777" w:rsidR="00B26348" w:rsidRDefault="00000000">
            <w:r>
              <w:t>○ Mill Worker</w:t>
            </w:r>
          </w:p>
        </w:tc>
        <w:tc>
          <w:tcPr>
            <w:tcW w:w="5256" w:type="dxa"/>
          </w:tcPr>
          <w:p w14:paraId="7546C972" w14:textId="77777777" w:rsidR="00B26348" w:rsidRDefault="00000000">
            <w:r>
              <w:t>○ Operator</w:t>
            </w:r>
          </w:p>
        </w:tc>
      </w:tr>
      <w:tr w:rsidR="00B26348" w14:paraId="5822C305" w14:textId="77777777">
        <w:tc>
          <w:tcPr>
            <w:tcW w:w="5256" w:type="dxa"/>
          </w:tcPr>
          <w:p w14:paraId="37155495" w14:textId="77777777" w:rsidR="00B26348" w:rsidRDefault="00000000">
            <w:r>
              <w:t>○ Painter</w:t>
            </w:r>
          </w:p>
        </w:tc>
        <w:tc>
          <w:tcPr>
            <w:tcW w:w="5256" w:type="dxa"/>
          </w:tcPr>
          <w:p w14:paraId="485AA2C2" w14:textId="77777777" w:rsidR="00B26348" w:rsidRDefault="00000000">
            <w:r>
              <w:t>○ Pipe Fitter</w:t>
            </w:r>
          </w:p>
        </w:tc>
      </w:tr>
      <w:tr w:rsidR="00B26348" w14:paraId="696F9A42" w14:textId="77777777">
        <w:tc>
          <w:tcPr>
            <w:tcW w:w="5256" w:type="dxa"/>
          </w:tcPr>
          <w:p w14:paraId="48A068CA" w14:textId="77777777" w:rsidR="00B26348" w:rsidRDefault="00000000">
            <w:r>
              <w:t>○ Plumber</w:t>
            </w:r>
          </w:p>
        </w:tc>
        <w:tc>
          <w:tcPr>
            <w:tcW w:w="5256" w:type="dxa"/>
          </w:tcPr>
          <w:p w14:paraId="4CE0DC48" w14:textId="77777777" w:rsidR="00B26348" w:rsidRDefault="00000000">
            <w:r>
              <w:t>○ Rod Buster</w:t>
            </w:r>
          </w:p>
        </w:tc>
      </w:tr>
      <w:tr w:rsidR="00B26348" w14:paraId="74DE2F82" w14:textId="77777777">
        <w:tc>
          <w:tcPr>
            <w:tcW w:w="5256" w:type="dxa"/>
          </w:tcPr>
          <w:p w14:paraId="797DC996" w14:textId="77777777" w:rsidR="00B26348" w:rsidRDefault="00000000">
            <w:r>
              <w:t>○ Sheet Metal</w:t>
            </w:r>
          </w:p>
        </w:tc>
        <w:tc>
          <w:tcPr>
            <w:tcW w:w="5256" w:type="dxa"/>
          </w:tcPr>
          <w:p w14:paraId="69AB8A1B" w14:textId="77777777" w:rsidR="00B26348" w:rsidRDefault="00000000">
            <w:r>
              <w:t>○ Welder</w:t>
            </w:r>
          </w:p>
        </w:tc>
      </w:tr>
    </w:tbl>
    <w:p w14:paraId="0AD1782E" w14:textId="77777777" w:rsidR="00B26348" w:rsidRDefault="00B26348"/>
    <w:p w14:paraId="20FC2A32" w14:textId="77777777" w:rsidR="00B26348" w:rsidRDefault="00000000">
      <w:r>
        <w:rPr>
          <w:b/>
        </w:rPr>
        <w:t>49. Who was their supervisor at the time of incident?</w:t>
      </w:r>
      <w:r>
        <w:rPr>
          <w:i/>
          <w:color w:val="666666"/>
          <w:sz w:val="16"/>
        </w:rPr>
        <w:t xml:space="preserve">  [People]</w:t>
      </w:r>
    </w:p>
    <w:p w14:paraId="04EB7D76" w14:textId="77777777" w:rsidR="00B26348" w:rsidRDefault="00000000">
      <w:r>
        <w:t>Person/name: __________________________________________________________________________________________</w:t>
      </w:r>
    </w:p>
    <w:p w14:paraId="5938BB4F" w14:textId="77777777" w:rsidR="00B26348" w:rsidRDefault="00000000">
      <w:r>
        <w:rPr>
          <w:b/>
        </w:rPr>
        <w:t>50. Write in if not listed: Who was their supervisor at the time of incident?</w:t>
      </w:r>
      <w:r>
        <w:rPr>
          <w:i/>
          <w:color w:val="666666"/>
          <w:sz w:val="16"/>
        </w:rPr>
        <w:t xml:space="preserve">  [Text Short]</w:t>
      </w:r>
    </w:p>
    <w:p w14:paraId="70769C50" w14:textId="77777777" w:rsidR="00B26348" w:rsidRDefault="00000000">
      <w:r>
        <w:t>Response: ________________________________________________________________________________</w:t>
      </w:r>
    </w:p>
    <w:p w14:paraId="1157A85E" w14:textId="77777777" w:rsidR="00B26348" w:rsidRDefault="00000000">
      <w:r>
        <w:t>__________________________________________________________________________________________</w:t>
      </w:r>
    </w:p>
    <w:p w14:paraId="6AE2E900" w14:textId="77777777" w:rsidR="00B26348" w:rsidRDefault="00000000">
      <w:r>
        <w:rPr>
          <w:b/>
        </w:rPr>
        <w:t>51. Was Party #1 injured?</w:t>
      </w:r>
      <w:r>
        <w:rPr>
          <w:i/>
          <w:color w:val="666666"/>
          <w:sz w:val="16"/>
        </w:rPr>
        <w:t xml:space="preserve">  [List Radio]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0512"/>
      </w:tblGrid>
      <w:tr w:rsidR="00B26348" w14:paraId="22DF518A" w14:textId="77777777">
        <w:tc>
          <w:tcPr>
            <w:tcW w:w="10512" w:type="dxa"/>
          </w:tcPr>
          <w:p w14:paraId="1E119073" w14:textId="77777777" w:rsidR="00B26348" w:rsidRDefault="00000000">
            <w:r>
              <w:t>○ No injury</w:t>
            </w:r>
          </w:p>
        </w:tc>
      </w:tr>
      <w:tr w:rsidR="00B26348" w14:paraId="1A6C213C" w14:textId="77777777">
        <w:tc>
          <w:tcPr>
            <w:tcW w:w="10512" w:type="dxa"/>
          </w:tcPr>
          <w:p w14:paraId="6C47D2BA" w14:textId="77777777" w:rsidR="00B26348" w:rsidRDefault="00000000">
            <w:r>
              <w:t>○ Yes, injury occurred</w:t>
            </w:r>
          </w:p>
        </w:tc>
      </w:tr>
    </w:tbl>
    <w:p w14:paraId="0CD05371" w14:textId="77777777" w:rsidR="00B26348" w:rsidRDefault="00000000">
      <w:r>
        <w:br w:type="page"/>
      </w:r>
    </w:p>
    <w:sectPr w:rsidR="00B26348" w:rsidSect="00034616">
      <w:footerReference w:type="default" r:id="rId8"/>
      <w:pgSz w:w="12240" w:h="15840"/>
      <w:pgMar w:top="792" w:right="864" w:bottom="792" w:left="86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6B64A3" w14:textId="77777777" w:rsidR="005958F0" w:rsidRDefault="005958F0">
      <w:pPr>
        <w:spacing w:after="0" w:line="240" w:lineRule="auto"/>
      </w:pPr>
      <w:r>
        <w:separator/>
      </w:r>
    </w:p>
  </w:endnote>
  <w:endnote w:type="continuationSeparator" w:id="0">
    <w:p w14:paraId="4399E1A6" w14:textId="77777777" w:rsidR="005958F0" w:rsidRDefault="00595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AE45C" w14:textId="27E75CA1" w:rsidR="00B26348" w:rsidRDefault="00000000">
    <w:pPr>
      <w:pStyle w:val="Footer"/>
      <w:jc w:val="center"/>
    </w:pPr>
    <w:r>
      <w:t>Incident Report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AF09A" w14:textId="77777777" w:rsidR="005958F0" w:rsidRDefault="005958F0">
      <w:pPr>
        <w:spacing w:after="0" w:line="240" w:lineRule="auto"/>
      </w:pPr>
      <w:r>
        <w:separator/>
      </w:r>
    </w:p>
  </w:footnote>
  <w:footnote w:type="continuationSeparator" w:id="0">
    <w:p w14:paraId="3E8FB095" w14:textId="77777777" w:rsidR="005958F0" w:rsidRDefault="005958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2488086">
    <w:abstractNumId w:val="8"/>
  </w:num>
  <w:num w:numId="2" w16cid:durableId="1837652165">
    <w:abstractNumId w:val="6"/>
  </w:num>
  <w:num w:numId="3" w16cid:durableId="9651990">
    <w:abstractNumId w:val="5"/>
  </w:num>
  <w:num w:numId="4" w16cid:durableId="1080978174">
    <w:abstractNumId w:val="4"/>
  </w:num>
  <w:num w:numId="5" w16cid:durableId="1315723871">
    <w:abstractNumId w:val="7"/>
  </w:num>
  <w:num w:numId="6" w16cid:durableId="1796869919">
    <w:abstractNumId w:val="3"/>
  </w:num>
  <w:num w:numId="7" w16cid:durableId="794831001">
    <w:abstractNumId w:val="2"/>
  </w:num>
  <w:num w:numId="8" w16cid:durableId="1651521167">
    <w:abstractNumId w:val="1"/>
  </w:num>
  <w:num w:numId="9" w16cid:durableId="8771647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849A6"/>
    <w:rsid w:val="00186DC1"/>
    <w:rsid w:val="0029639D"/>
    <w:rsid w:val="002D1B21"/>
    <w:rsid w:val="00326F90"/>
    <w:rsid w:val="004654DF"/>
    <w:rsid w:val="005958F0"/>
    <w:rsid w:val="00680FF6"/>
    <w:rsid w:val="006F6298"/>
    <w:rsid w:val="007501A1"/>
    <w:rsid w:val="0088760F"/>
    <w:rsid w:val="00AA1D8D"/>
    <w:rsid w:val="00B26348"/>
    <w:rsid w:val="00B47730"/>
    <w:rsid w:val="00CB0664"/>
    <w:rsid w:val="00F364E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215938F"/>
  <w14:defaultImageDpi w14:val="300"/>
  <w15:docId w15:val="{D922A623-C0CA-48B6-BAEE-DB06D9E77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rFonts w:ascii="Aptos" w:hAnsi="Aptos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8</Pages>
  <Words>61560</Words>
  <Characters>350893</Characters>
  <Application>Microsoft Office Word</Application>
  <DocSecurity>0</DocSecurity>
  <Lines>2924</Lines>
  <Paragraphs>823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411630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Reese Fortin</cp:lastModifiedBy>
  <cp:revision>7</cp:revision>
  <dcterms:created xsi:type="dcterms:W3CDTF">2026-06-26T17:46:00Z</dcterms:created>
  <dcterms:modified xsi:type="dcterms:W3CDTF">2026-06-26T18:20:00Z</dcterms:modified>
  <cp:category/>
</cp:coreProperties>
</file>